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Curriculum Vitae</w:t>
      </w:r>
    </w:p>
    <w:p>
      <w:pPr>
        <w:pStyle w:val="Heading2"/>
      </w:pPr>
      <w:r>
        <w:t>Të dhënat personale</w:t>
      </w:r>
    </w:p>
    <w:p>
      <w:r>
        <w:t>Emri dhe mbiemri: Jehona Mjaku</w:t>
      </w:r>
    </w:p>
    <w:p>
      <w:r>
        <w:t>Data e lindjes: 03.08.1999</w:t>
      </w:r>
    </w:p>
    <w:p>
      <w:r>
        <w:t>Telefoni: 045 851 973</w:t>
      </w:r>
    </w:p>
    <w:p>
      <w:r>
        <w:t>Email: jehonamjaku@gmail.com</w:t>
      </w:r>
    </w:p>
    <w:p>
      <w:r>
        <w:t>Vendbanimi: Sllatinë e Poshtme, Viti</w:t>
      </w:r>
    </w:p>
    <w:p>
      <w:pPr>
        <w:pStyle w:val="Heading2"/>
      </w:pPr>
      <w:r>
        <w:t>Përmbledhje personale</w:t>
      </w:r>
    </w:p>
    <w:p>
      <w:r>
        <w:t>Jam një person i përkushtuar, me përvojë pune në shërbim ndaj klientëve, arkëtim dhe menaxhim të departamenteve. Fleksibile, e organizuar dhe me aftësi të mira komunikimi, synoj të kontribuoj me përvojën dhe energjinë time në një ambient pune profesional, duke sjellë rezultate të qëndrueshme dhe zhvillim personal.</w:t>
      </w:r>
    </w:p>
    <w:p>
      <w:pPr>
        <w:pStyle w:val="Heading2"/>
      </w:pPr>
      <w:r>
        <w:t>Arsimi</w:t>
      </w:r>
    </w:p>
    <w:p>
      <w:r>
        <w:t>Fakulteti i Edukimit – Programi Fillor</w:t>
      </w:r>
    </w:p>
    <w:p>
      <w:pPr>
        <w:pStyle w:val="Heading2"/>
      </w:pPr>
      <w:r>
        <w:t>Eksperienca e punës</w:t>
      </w:r>
    </w:p>
    <w:p>
      <w:r>
        <w:t>Viva Fresh Store</w:t>
      </w:r>
    </w:p>
    <w:p>
      <w:r>
        <w:t>Arkëtare – 3 vite e gjysmë</w:t>
      </w:r>
    </w:p>
    <w:p>
      <w:r>
        <w:t>- Shërbimi ndaj klientëve dhe menaxhimi i transaksioneve.</w:t>
      </w:r>
    </w:p>
    <w:p>
      <w:r>
        <w:t>- Përgjegjëse për arritjen e standardeve të saktësisë dhe shpejtësisë në punë.</w:t>
      </w:r>
    </w:p>
    <w:p>
      <w:r>
        <w:t>Department Menaxhere – Ushqimore &amp; Pije</w:t>
      </w:r>
    </w:p>
    <w:p>
      <w:r>
        <w:t>- Organizimi dhe koordinimi i produkteve ushqimore dhe pijesh.</w:t>
      </w:r>
    </w:p>
    <w:p>
      <w:r>
        <w:t>- Mbikëqyrja e stafit dhe sigurimi i cilësisë së shërbimit.</w:t>
      </w:r>
    </w:p>
    <w:p>
      <w:r>
        <w:t>Department Menaxhere – Fashion</w:t>
      </w:r>
    </w:p>
    <w:p>
      <w:r>
        <w:t>- Menaxhimi i ekspozimit të produkteve dhe ndjekja e trendeve të shitjes.</w:t>
      </w:r>
    </w:p>
    <w:p>
      <w:r>
        <w:t>- Zhvillimi i strategjive për rritjen e kënaqësisë së klientëve.</w:t>
      </w:r>
    </w:p>
    <w:p>
      <w:pPr>
        <w:pStyle w:val="Heading2"/>
      </w:pPr>
      <w:r>
        <w:t>Aftësi profesionale</w:t>
      </w:r>
    </w:p>
    <w:p>
      <w:r>
        <w:t>- Komunikim i shkëlqyer me klientë dhe staf.</w:t>
      </w:r>
    </w:p>
    <w:p>
      <w:r>
        <w:t>- Organizim dhe menaxhim i punës në grup.</w:t>
      </w:r>
    </w:p>
    <w:p>
      <w:r>
        <w:t>- Përshtatshmëri dhe fleksibilitet në role të ndryshme.</w:t>
      </w:r>
    </w:p>
    <w:p>
      <w:pPr>
        <w:pStyle w:val="Heading2"/>
      </w:pPr>
      <w:r>
        <w:t>Aftësi kompjuterike</w:t>
      </w:r>
    </w:p>
    <w:p>
      <w:r>
        <w:t>- Microsoft Word</w:t>
      </w:r>
    </w:p>
    <w:p>
      <w:r>
        <w:t>- Microsoft Power Point</w:t>
      </w:r>
    </w:p>
    <w:p>
      <w:r>
        <w:t>- Microsoft Excel</w:t>
      </w:r>
    </w:p>
    <w:p>
      <w:pPr>
        <w:pStyle w:val="Heading2"/>
      </w:pPr>
      <w:r>
        <w:t>Gjuhët e huaja</w:t>
      </w:r>
    </w:p>
    <w:p>
      <w:r>
        <w:t>- Shqip: Gjuhë amtare</w:t>
      </w:r>
    </w:p>
    <w:p>
      <w:r>
        <w:t>- Gjermanisht: Niveli A1 – A2</w:t>
      </w:r>
    </w:p>
    <w:p>
      <w:r>
        <w:t>- Anglisht: Mesatare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